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75. WHG. Seiteneingang </w:t>
            </w:r>
          </w:p>
          <w:p>
            <w:pPr>
              <w:spacing w:before="0" w:after="0"/>
            </w:pPr>
            <w:r>
              <w:t>EG.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32495586" name="019f17ca-5c54-7746-8e23-4e9a42212f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3377277" name="019f17ca-5c54-7746-8e23-4e9a42212fe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5695663" name="019f17cf-a0d9-70a6-ae72-74bab47c1d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9615559" name="019f17cf-a0d9-70a6-ae72-74bab47c1dc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Wurde versiegelt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18009" name="019f1731-1f1b-77d0-b4ae-c26e26f8e0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6292435" name="019f1731-1f1b-77d0-b4ae-c26e26f8e0f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6390660" name="019f1731-40a0-77ad-b25d-bbb60f375f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6411577" name="019f1731-40a0-77ad-b25d-bbb60f375f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1717473" name="019f1743-bb3e-7793-aba4-2b6419020a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5776448" name="019f1743-bb3e-7793-aba4-2b6419020aa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7782464" name="019f1743-d669-7930-9bbe-e8a0cabe7f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5992343" name="019f1743-d669-7930-9bbe-e8a0cabe7f2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21895567" name="019f17be-2ec9-7fe5-ace6-789501a3f6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1348471" name="019f17be-2ec9-7fe5-ace6-789501a3f64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979048" name="019f17be-4738-7e68-91d4-c526f96345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796578" name="019f17be-4738-7e68-91d4-c526f963451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rechts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7642932" name="019f17c0-df28-7144-bdf3-b5a99c4691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9164239" name="019f17c0-df28-7144-bdf3-b5a99c46914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3590329" name="019f17c1-0175-7d48-8347-5c5b923e0c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4312130" name="019f17c1-0175-7d48-8347-5c5b923e0cb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8438710" name="019f1754-5b3c-7891-ab2b-99b823110c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4336596" name="019f1754-5b3c-7891-ab2b-99b823110c7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0425674" name="019f1754-7a19-74ea-a8d0-e828f7a44a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7786987" name="019f1754-7a19-74ea-a8d0-e828f7a44a6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1.OG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rechts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514380" name="019f176f-9aa6-74ef-b845-65f0b36ee6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303159" name="019f176f-9aa6-74ef-b845-65f0b36ee66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2053598" name="019f176f-cc2e-75d8-9737-65c6026a58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9255579" name="019f176f-cc2e-75d8-9737-65c6026a58ed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0029973" name="019f1775-7c68-79a2-8f12-964d59a1be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4426213" name="019f1775-7c68-79a2-8f12-964d59a1be8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1372488" name="019f1775-9db6-7ae2-a89c-5ae1d7d33b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3109247" name="019f1775-9db6-7ae2-a89c-5ae1d7d33b6d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rechts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rechts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6519574" name="019f1791-9238-7b57-88b2-a20e5fa3b7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7429492" name="019f1791-9238-7b57-88b2-a20e5fa3b7c9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4535419" name="019f1791-ad69-7e1f-affa-358beb9ba4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4237365" name="019f1791-ad69-7e1f-affa-358beb9ba40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Wallisellerstrasse 75, Pfändwiesenstr. 2a,2b,4 Opfikon</w:t>
          </w:r>
        </w:p>
        <w:p>
          <w:pPr>
            <w:spacing w:before="0" w:after="0"/>
          </w:pPr>
          <w:r>
            <w:t>1031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